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88205473" name="3864ba70-2f2b-11f0-860b-87a29fbbefc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10430112" name="3864ba70-2f2b-11f0-860b-87a29fbbefc0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121253195" name="46d79c80-2f2b-11f0-977e-7f6779a6ce6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1847227" name="46d79c80-2f2b-11f0-977e-7f6779a6ce68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48776649" name="523bb7f0-2f2b-11f0-9dd0-53c1046a692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548872" name="523bb7f0-2f2b-11f0-9dd0-53c1046a692f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Gang / Schlafzimmer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08000632" name="8ddb15d0-2f2b-11f0-ae0d-e1246618407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31624697" name="8ddb15d0-2f2b-11f0-ae0d-e12466184070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47242135" name="cb611890-2f2c-11f0-99aa-af8b1b53ce7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90694249" name="cb611890-2f2c-11f0-99aa-af8b1b53ce75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56257361" name="d6647660-2f2c-11f0-9bc5-a7154088b71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5147872" name="d6647660-2f2c-11f0-9bc5-a7154088b717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Küche / Gang / Esszimmer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Sockel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34267159" name="e85868e0-2f2c-11f0-b04d-1762e6715a3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060767" name="e85868e0-2f2c-11f0-b04d-1762e6715a3b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54773250" name="02dcbd60-2f2d-11f0-adfc-2baa8e406b4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23614356" name="02dcbd60-2f2d-11f0-adfc-2baa8e406b4d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Wohnzimner / Schlafzimmer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83480838" name="25d86da0-2f2d-11f0-a0f0-f9f049f515e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2060796" name="25d86da0-2f2d-11f0-a0f0-f9f049f515ec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Küche / Gang / Esszimmer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53443322" name="0d7a6f90-3704-11f0-abde-0f209b0415f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424223" name="0d7a6f90-3704-11f0-abde-0f209b0415f9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Küche / Schlafzimmer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Zwischenwand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33611645" name="33a40730-3704-11f0-86b7-63e8673b740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1945364" name="33a40730-3704-11f0-86b7-63e8673b7405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5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Alte Churerstrasse 53. Balzers </w:t>
          </w:r>
        </w:p>
        <w:p>
          <w:pPr>
            <w:spacing w:before="0" w:after="0"/>
          </w:pPr>
          <w:r>
            <w:t>270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footer.xml" Type="http://schemas.openxmlformats.org/officeDocument/2006/relationships/footer" Id="rId15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